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3C62A6" w14:textId="214ACB96" w:rsidR="00A43AB7" w:rsidRDefault="00A43AB7" w:rsidP="00A43AB7">
      <w:pPr>
        <w:spacing w:after="200"/>
        <w:rPr>
          <w:b/>
          <w:color w:val="10275B"/>
          <w:sz w:val="36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02EA6F" wp14:editId="54721A15">
                <wp:simplePos x="0" y="0"/>
                <wp:positionH relativeFrom="column">
                  <wp:posOffset>1270</wp:posOffset>
                </wp:positionH>
                <wp:positionV relativeFrom="paragraph">
                  <wp:posOffset>5794375</wp:posOffset>
                </wp:positionV>
                <wp:extent cx="4282440" cy="578485"/>
                <wp:effectExtent l="0" t="0" r="0" b="0"/>
                <wp:wrapNone/>
                <wp:docPr id="82554661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2440" cy="578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2B5C16" w14:textId="77777777" w:rsidR="00A43AB7" w:rsidRPr="00916965" w:rsidRDefault="00A43AB7" w:rsidP="00A43AB7">
                            <w:pP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02EA6F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.1pt;margin-top:456.25pt;width:337.2pt;height:45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" filled="f" stroked="f" strokeweight=".5pt">
                <v:textbox>
                  <w:txbxContent>
                    <w:p w14:paraId="7B2B5C16" w14:textId="77777777" w:rsidR="00A43AB7" w:rsidRPr="00916965" w:rsidRDefault="00A43AB7" w:rsidP="00A43AB7">
                      <w:pP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</w:pPr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>Lorem ipsum dolor sit amet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A34F1F" wp14:editId="304C8EB7">
                <wp:simplePos x="0" y="0"/>
                <wp:positionH relativeFrom="column">
                  <wp:posOffset>0</wp:posOffset>
                </wp:positionH>
                <wp:positionV relativeFrom="paragraph">
                  <wp:posOffset>5203825</wp:posOffset>
                </wp:positionV>
                <wp:extent cx="4340225" cy="589915"/>
                <wp:effectExtent l="0" t="0" r="0" b="0"/>
                <wp:wrapNone/>
                <wp:docPr id="51073747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0225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B281E2" w14:textId="77777777" w:rsidR="00A43AB7" w:rsidRPr="00916965" w:rsidRDefault="00A43AB7" w:rsidP="00A43AB7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34F1F" id="_x0000_s1027" type="#_x0000_t202" style="position:absolute;margin-left:0;margin-top:409.75pt;width:341.75pt;height:46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" filled="f" stroked="f" strokeweight=".5pt">
                <v:textbox>
                  <w:txbxContent>
                    <w:p w14:paraId="00B281E2" w14:textId="77777777" w:rsidR="00A43AB7" w:rsidRPr="00916965" w:rsidRDefault="00A43AB7" w:rsidP="00A43AB7">
                      <w:pP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  <w:t>Lorem ipsum dolor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3E4C4F5E" w14:textId="38F990FF" w:rsidR="005444FC" w:rsidRDefault="0030452D">
      <w:pPr>
        <w:pStyle w:val="Ttulo1personalizado"/>
      </w:pPr>
      <w:r>
        <w:lastRenderedPageBreak/>
        <w:t>Lorem ipsum dolor sit amet</w:t>
      </w:r>
    </w:p>
    <w:p w14:paraId="108DA28B" w14:textId="77777777" w:rsidR="005444FC" w:rsidRPr="00A43AB7" w:rsidRDefault="0030452D">
      <w:pPr>
        <w:rPr>
          <w:lang w:val="es-ES"/>
        </w:rPr>
      </w:pPr>
      <w:r>
        <w:t xml:space="preserve">Lorem ipsum dolor sit amet, consectetur adipiscing elit. </w:t>
      </w:r>
      <w:r w:rsidRPr="00A43AB7">
        <w:rPr>
          <w:lang w:val="es-ES"/>
        </w:rPr>
        <w:t>Quisque faucibus ex sapien vitae pellentesque. In id cursus mi pretium tellus duis convallis. Tempus leo eu aenean sed diam urna tempor.</w:t>
      </w:r>
    </w:p>
    <w:p w14:paraId="24A1565C" w14:textId="77777777" w:rsidR="005444FC" w:rsidRPr="00A43AB7" w:rsidRDefault="0030452D">
      <w:pPr>
        <w:pStyle w:val="Citapersonalizada"/>
        <w:rPr>
          <w:lang w:val="es-ES"/>
        </w:rPr>
      </w:pPr>
      <w:r>
        <w:t xml:space="preserve">Lorem ipsum dolor sit amet, consectetur adipiscing elit. </w:t>
      </w:r>
      <w:r w:rsidRPr="00A43AB7">
        <w:rPr>
          <w:lang w:val="es-ES"/>
        </w:rPr>
        <w:t>Quisque faucibus ex sapien vitae pellentesque. In id cursus mi pretium tellus duis convallis. Tempus leo eu aenean sed diam urna tempor.</w:t>
      </w:r>
    </w:p>
    <w:sectPr w:rsidR="005444FC" w:rsidRPr="00A43AB7" w:rsidSect="00A43AB7">
      <w:headerReference w:type="default" r:id="rId11"/>
      <w:footerReference w:type="default" r:id="rId12"/>
      <w:headerReference w:type="first" r:id="rId13"/>
      <w:footerReference w:type="first" r:id="rId14"/>
      <w:pgSz w:w="12240" w:h="20160" w:code="5"/>
      <w:pgMar w:top="1418" w:right="1134" w:bottom="1418" w:left="1134" w:header="851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8C63E0" w14:textId="77777777" w:rsidR="00E66943" w:rsidRDefault="00E66943">
      <w:pPr>
        <w:spacing w:after="0" w:line="240" w:lineRule="auto"/>
      </w:pPr>
      <w:r>
        <w:separator/>
      </w:r>
    </w:p>
  </w:endnote>
  <w:endnote w:type="continuationSeparator" w:id="0">
    <w:p w14:paraId="4523A4AB" w14:textId="77777777" w:rsidR="00E66943" w:rsidRDefault="00E669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C43FC7" w14:textId="77777777" w:rsidR="005444FC" w:rsidRPr="005B3D29" w:rsidRDefault="0030452D">
    <w:pPr>
      <w:rPr>
        <w:sz w:val="18"/>
      </w:rPr>
    </w:pPr>
    <w:r w:rsidRPr="005B3D29">
      <w:rPr>
        <w:sz w:val="18"/>
      </w:rPr>
      <w:t>© Fracttal Tech S.L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A6106B" w14:textId="6972CCEA" w:rsidR="005B3D29" w:rsidRDefault="00A43AB7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5E624C8" wp14:editId="12A2AB5D">
              <wp:simplePos x="0" y="0"/>
              <wp:positionH relativeFrom="column">
                <wp:posOffset>-71755</wp:posOffset>
              </wp:positionH>
              <wp:positionV relativeFrom="paragraph">
                <wp:posOffset>-129247</wp:posOffset>
              </wp:positionV>
              <wp:extent cx="1956121" cy="416689"/>
              <wp:effectExtent l="0" t="0" r="0" b="0"/>
              <wp:wrapNone/>
              <wp:docPr id="1913002455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56121" cy="41668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AD07CFA" w14:textId="77777777" w:rsidR="00A43AB7" w:rsidRPr="00916965" w:rsidRDefault="00A43AB7" w:rsidP="00A43AB7">
                          <w:pPr>
                            <w:rPr>
                              <w:color w:val="FFFFFF" w:themeColor="background1"/>
                              <w:sz w:val="18"/>
                            </w:rPr>
                          </w:pPr>
                          <w:r w:rsidRPr="00916965">
                            <w:rPr>
                              <w:color w:val="FFFFFF" w:themeColor="background1"/>
                              <w:sz w:val="18"/>
                            </w:rPr>
                            <w:t>© Fracttal Tech S.L</w:t>
                          </w:r>
                        </w:p>
                        <w:p w14:paraId="3B576F18" w14:textId="77777777" w:rsidR="00A43AB7" w:rsidRPr="00916965" w:rsidRDefault="00A43AB7" w:rsidP="00A43AB7">
                          <w:pPr>
                            <w:rPr>
                              <w:color w:val="FFFFFF" w:themeColor="background1"/>
                              <w:lang w:val="es-ES_tradnl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E624C8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-5.65pt;margin-top:-10.2pt;width:154.05pt;height:32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" filled="f" stroked="f" strokeweight=".5pt">
              <v:textbox>
                <w:txbxContent>
                  <w:p w14:paraId="4AD07CFA" w14:textId="77777777" w:rsidR="00A43AB7" w:rsidRPr="00916965" w:rsidRDefault="00A43AB7" w:rsidP="00A43AB7">
                    <w:pPr>
                      <w:rPr>
                        <w:color w:val="FFFFFF" w:themeColor="background1"/>
                        <w:sz w:val="18"/>
                      </w:rPr>
                    </w:pPr>
                    <w:r w:rsidRPr="00916965">
                      <w:rPr>
                        <w:color w:val="FFFFFF" w:themeColor="background1"/>
                        <w:sz w:val="18"/>
                      </w:rPr>
                      <w:t>© Fracttal Tech S.L</w:t>
                    </w:r>
                  </w:p>
                  <w:p w14:paraId="3B576F18" w14:textId="77777777" w:rsidR="00A43AB7" w:rsidRPr="00916965" w:rsidRDefault="00A43AB7" w:rsidP="00A43AB7">
                    <w:pPr>
                      <w:rPr>
                        <w:color w:val="FFFFFF" w:themeColor="background1"/>
                        <w:lang w:val="es-ES_tradnl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14F55D" w14:textId="77777777" w:rsidR="00E66943" w:rsidRDefault="00E66943">
      <w:pPr>
        <w:spacing w:after="0" w:line="240" w:lineRule="auto"/>
      </w:pPr>
      <w:r>
        <w:separator/>
      </w:r>
    </w:p>
  </w:footnote>
  <w:footnote w:type="continuationSeparator" w:id="0">
    <w:p w14:paraId="0188CE90" w14:textId="77777777" w:rsidR="00E66943" w:rsidRDefault="00E669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1D5931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  <w:r>
      <w:rPr>
        <w:noProof/>
        <w:lang w:val="es-CL" w:eastAsia="es-CL"/>
      </w:rPr>
      <w:drawing>
        <wp:anchor distT="0" distB="0" distL="114300" distR="114300" simplePos="0" relativeHeight="251658240" behindDoc="1" locked="0" layoutInCell="1" allowOverlap="1" wp14:anchorId="4D4D102E" wp14:editId="20729944">
          <wp:simplePos x="0" y="0"/>
          <wp:positionH relativeFrom="column">
            <wp:posOffset>-180975</wp:posOffset>
          </wp:positionH>
          <wp:positionV relativeFrom="paragraph">
            <wp:posOffset>-124460</wp:posOffset>
          </wp:positionV>
          <wp:extent cx="2121535" cy="723900"/>
          <wp:effectExtent l="0" t="0" r="0" b="0"/>
          <wp:wrapNone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acttal-horizontal-monoton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1535" cy="723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2EF34E12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4706D4E4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6C220C30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713A73B6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6A760B12" w14:textId="77777777" w:rsidR="005B3D29" w:rsidRDefault="005B3D2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BECA88" w14:textId="7A190C2D" w:rsidR="005B3D29" w:rsidRDefault="007966FF" w:rsidP="00A43AB7">
    <w:pPr>
      <w:pStyle w:val="Header"/>
    </w:pPr>
    <w:r>
      <w:rPr>
        <w:noProof/>
      </w:rPr>
      <w:drawing>
        <wp:anchor distT="0" distB="0" distL="114300" distR="114300" simplePos="0" relativeHeight="251657215" behindDoc="1" locked="0" layoutInCell="1" allowOverlap="1" wp14:anchorId="6625847E" wp14:editId="7403B305">
          <wp:simplePos x="0" y="0"/>
          <wp:positionH relativeFrom="column">
            <wp:posOffset>-720090</wp:posOffset>
          </wp:positionH>
          <wp:positionV relativeFrom="paragraph">
            <wp:posOffset>-526317</wp:posOffset>
          </wp:positionV>
          <wp:extent cx="7765210" cy="12790170"/>
          <wp:effectExtent l="0" t="0" r="0" b="0"/>
          <wp:wrapNone/>
          <wp:docPr id="129560008" name="Picture 1" descr="A blue and black gradien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9560008" name="Picture 1" descr="A blue and black gradient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74489" cy="128054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3AB7">
      <w:rPr>
        <w:noProof/>
      </w:rPr>
      <w:drawing>
        <wp:anchor distT="0" distB="0" distL="114300" distR="114300" simplePos="0" relativeHeight="251660288" behindDoc="0" locked="0" layoutInCell="1" allowOverlap="1" wp14:anchorId="7C59DD9A" wp14:editId="1AAAB8A6">
          <wp:simplePos x="0" y="0"/>
          <wp:positionH relativeFrom="column">
            <wp:posOffset>-282575</wp:posOffset>
          </wp:positionH>
          <wp:positionV relativeFrom="paragraph">
            <wp:posOffset>2962568</wp:posOffset>
          </wp:positionV>
          <wp:extent cx="3507129" cy="1196332"/>
          <wp:effectExtent l="0" t="0" r="0" b="0"/>
          <wp:wrapNone/>
          <wp:docPr id="236478290" name="Picture 2" descr="A black and whit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0164096" name="Picture 2" descr="A black and white logo&#10;&#10;AI-generated content may be incorrect.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507129" cy="11963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2032415324">
    <w:abstractNumId w:val="8"/>
  </w:num>
  <w:num w:numId="2" w16cid:durableId="163980113">
    <w:abstractNumId w:val="6"/>
  </w:num>
  <w:num w:numId="3" w16cid:durableId="1071654033">
    <w:abstractNumId w:val="5"/>
  </w:num>
  <w:num w:numId="4" w16cid:durableId="1718893685">
    <w:abstractNumId w:val="4"/>
  </w:num>
  <w:num w:numId="5" w16cid:durableId="1016349890">
    <w:abstractNumId w:val="7"/>
  </w:num>
  <w:num w:numId="6" w16cid:durableId="1097873891">
    <w:abstractNumId w:val="3"/>
  </w:num>
  <w:num w:numId="7" w16cid:durableId="2001156704">
    <w:abstractNumId w:val="2"/>
  </w:num>
  <w:num w:numId="8" w16cid:durableId="2096170006">
    <w:abstractNumId w:val="1"/>
  </w:num>
  <w:num w:numId="9" w16cid:durableId="243493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15074B"/>
    <w:rsid w:val="0029639D"/>
    <w:rsid w:val="0030452D"/>
    <w:rsid w:val="00316399"/>
    <w:rsid w:val="00326F90"/>
    <w:rsid w:val="003E2F03"/>
    <w:rsid w:val="005444FC"/>
    <w:rsid w:val="005B3D29"/>
    <w:rsid w:val="007966FF"/>
    <w:rsid w:val="007979FF"/>
    <w:rsid w:val="00A43AB7"/>
    <w:rsid w:val="00AA1D8D"/>
    <w:rsid w:val="00B26859"/>
    <w:rsid w:val="00B47730"/>
    <w:rsid w:val="00C20FC4"/>
    <w:rsid w:val="00C36DE2"/>
    <w:rsid w:val="00CB0664"/>
    <w:rsid w:val="00E66943"/>
    <w:rsid w:val="00F12D96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,"/>
  <w14:docId w14:val="188CB8F3"/>
  <w14:defaultImageDpi w14:val="300"/>
  <w15:docId w15:val="{97AB26F8-1890-8245-9B31-0BEFB45AF7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6859"/>
    <w:pPr>
      <w:spacing w:after="160"/>
    </w:pPr>
    <w:rPr>
      <w:rFonts w:ascii="Arial" w:hAnsi="Arial"/>
      <w:color w:val="000000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2662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014DC6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014DC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002662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014DC6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014DC6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014DC6" w:themeColor="accent1"/>
      </w:pBdr>
      <w:spacing w:before="200" w:after="280"/>
      <w:ind w:left="936" w:right="936"/>
    </w:pPr>
    <w:rPr>
      <w:b/>
      <w:bCs/>
      <w:i/>
      <w:iCs/>
      <w:color w:val="014DC6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014DC6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014DC6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4586F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4586F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003994" w:themeColor="accent1" w:themeShade="BF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115BD6" w:themeColor="accent2" w:themeShade="BF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3987FD" w:themeColor="accent3" w:themeShade="BF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9FFF" w:themeColor="accent4" w:themeShade="BF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0B1B44" w:themeColor="accent5" w:themeShade="BF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0092BE" w:themeColor="accent6" w:themeShade="BF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1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  <w:shd w:val="clear" w:color="auto" w:fill="B2CFFE" w:themeFill="accent1" w:themeFillTint="3F"/>
      </w:tcPr>
    </w:tblStylePr>
    <w:tblStylePr w:type="band2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1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  <w:shd w:val="clear" w:color="auto" w:fill="D1E0FB" w:themeFill="accent2" w:themeFillTint="3F"/>
      </w:tcPr>
    </w:tblStylePr>
    <w:tblStylePr w:type="band2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1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  <w:shd w:val="clear" w:color="auto" w:fill="E7F0FE" w:themeFill="accent3" w:themeFillTint="3F"/>
      </w:tcPr>
    </w:tblStylePr>
    <w:tblStylePr w:type="band2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1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  <w:shd w:val="clear" w:color="auto" w:fill="F4F8FF" w:themeFill="accent4" w:themeFillTint="3F"/>
      </w:tcPr>
    </w:tblStylePr>
    <w:tblStylePr w:type="band2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1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  <w:shd w:val="clear" w:color="auto" w:fill="A9BDF0" w:themeFill="accent5" w:themeFillTint="3F"/>
      </w:tcPr>
    </w:tblStylePr>
    <w:tblStylePr w:type="band2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1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  <w:shd w:val="clear" w:color="auto" w:fill="BFF0FF" w:themeFill="accent6" w:themeFillTint="3F"/>
      </w:tcPr>
    </w:tblStylePr>
    <w:tblStylePr w:type="band2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CFF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1E0F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7F0FE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4F8FF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9BD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F0F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14DC6" w:themeColor="accen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shd w:val="clear" w:color="auto" w:fill="B2CFF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586F0" w:themeColor="accent2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shd w:val="clear" w:color="auto" w:fill="D1E0FB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C6FE" w:themeColor="accent3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shd w:val="clear" w:color="auto" w:fill="E7F0FE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5E6FF" w:themeColor="accent4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shd w:val="clear" w:color="auto" w:fill="F4F8FF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F255B" w:themeColor="accent5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shd w:val="clear" w:color="auto" w:fill="A9BDF0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C5FE" w:themeColor="accent6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shd w:val="clear" w:color="auto" w:fill="BFF0FF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14DC6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14DC6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14DC6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14DC6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CFF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586F0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586F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586F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1E0F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1C6FE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C6FE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C6FE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7F0FE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5E6FF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5E6FF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5E6FF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4F8FF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F255B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255B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F255B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9BD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C5FE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C5FE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C5FE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F0F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  <w:insideV w:val="single" w:sz="8" w:space="0" w:color="176FFD" w:themeColor="accent1" w:themeTint="BF"/>
      </w:tblBorders>
    </w:tblPr>
    <w:tcPr>
      <w:shd w:val="clear" w:color="auto" w:fill="B2CFF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76FF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  <w:insideV w:val="single" w:sz="8" w:space="0" w:color="73A3F3" w:themeColor="accent2" w:themeTint="BF"/>
      </w:tblBorders>
    </w:tblPr>
    <w:tcPr>
      <w:shd w:val="clear" w:color="auto" w:fill="D1E0F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3A3F3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  <w:insideV w:val="single" w:sz="8" w:space="0" w:color="B8D4FE" w:themeColor="accent3" w:themeTint="BF"/>
      </w:tblBorders>
    </w:tblPr>
    <w:tcPr>
      <w:shd w:val="clear" w:color="auto" w:fill="E7F0FE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8D4FE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  <w:insideV w:val="single" w:sz="8" w:space="0" w:color="DFECFF" w:themeColor="accent4" w:themeTint="BF"/>
      </w:tblBorders>
    </w:tblPr>
    <w:tcPr>
      <w:shd w:val="clear" w:color="auto" w:fill="F4F8FF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FECFF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  <w:insideV w:val="single" w:sz="8" w:space="0" w:color="1D47B1" w:themeColor="accent5" w:themeTint="BF"/>
      </w:tblBorders>
    </w:tblPr>
    <w:tcPr>
      <w:shd w:val="clear" w:color="auto" w:fill="A9BD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D47B1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  <w:insideV w:val="single" w:sz="8" w:space="0" w:color="3FD3FF" w:themeColor="accent6" w:themeTint="BF"/>
      </w:tblBorders>
    </w:tblPr>
    <w:tcPr>
      <w:shd w:val="clear" w:color="auto" w:fill="BFF0F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FD3F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cPr>
      <w:shd w:val="clear" w:color="auto" w:fill="B2CFF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0ECFF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8FE" w:themeFill="accent1" w:themeFillTint="33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tcBorders>
          <w:insideH w:val="single" w:sz="6" w:space="0" w:color="014DC6" w:themeColor="accent1"/>
          <w:insideV w:val="single" w:sz="6" w:space="0" w:color="014DC6" w:themeColor="accent1"/>
        </w:tcBorders>
        <w:shd w:val="clear" w:color="auto" w:fill="649FF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cPr>
      <w:shd w:val="clear" w:color="auto" w:fill="D1E0F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CF2F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6FC" w:themeFill="accent2" w:themeFillTint="33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tcBorders>
          <w:insideH w:val="single" w:sz="6" w:space="0" w:color="4586F0" w:themeColor="accent2"/>
          <w:insideV w:val="single" w:sz="6" w:space="0" w:color="4586F0" w:themeColor="accent2"/>
        </w:tcBorders>
        <w:shd w:val="clear" w:color="auto" w:fill="A2C2F7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cPr>
      <w:shd w:val="clear" w:color="auto" w:fill="E7F0FE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9FF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FE" w:themeFill="accent3" w:themeFillTint="33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tcBorders>
          <w:insideH w:val="single" w:sz="6" w:space="0" w:color="A1C6FE" w:themeColor="accent3"/>
          <w:insideV w:val="single" w:sz="6" w:space="0" w:color="A1C6FE" w:themeColor="accent3"/>
        </w:tcBorders>
        <w:shd w:val="clear" w:color="auto" w:fill="D0E2FE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cPr>
      <w:shd w:val="clear" w:color="auto" w:fill="F4F8FF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AFCFF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9FF" w:themeFill="accent4" w:themeFillTint="33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tcBorders>
          <w:insideH w:val="single" w:sz="6" w:space="0" w:color="D5E6FF" w:themeColor="accent4"/>
          <w:insideV w:val="single" w:sz="6" w:space="0" w:color="D5E6FF" w:themeColor="accent4"/>
        </w:tcBorders>
        <w:shd w:val="clear" w:color="auto" w:fill="EAF2FF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cPr>
      <w:shd w:val="clear" w:color="auto" w:fill="A9BDF0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DCE5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CAF3" w:themeFill="accent5" w:themeFillTint="33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tcBorders>
          <w:insideH w:val="single" w:sz="6" w:space="0" w:color="0F255B" w:themeColor="accent5"/>
          <w:insideV w:val="single" w:sz="6" w:space="0" w:color="0F255B" w:themeColor="accent5"/>
        </w:tcBorders>
        <w:shd w:val="clear" w:color="auto" w:fill="527B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cPr>
      <w:shd w:val="clear" w:color="auto" w:fill="BFF0F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5F9FF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F3FF" w:themeFill="accent6" w:themeFillTint="33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tcBorders>
          <w:insideH w:val="single" w:sz="6" w:space="0" w:color="00C5FE" w:themeColor="accent6"/>
          <w:insideV w:val="single" w:sz="6" w:space="0" w:color="00C5FE" w:themeColor="accent6"/>
        </w:tcBorders>
        <w:shd w:val="clear" w:color="auto" w:fill="7FE1F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CFF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9FF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9FF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1E0F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2C2F7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2C2F7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7F0FE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0E2FE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0E2FE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4F8FF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AF2FF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AF2FF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9BD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27B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27B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FF0F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FE1F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FE1FF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14DC6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2662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3994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586F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B3C8E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15BD6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C6FE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252CC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987FD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5E6FF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EE9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9FFF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F255B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7122D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B1B44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C5FE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61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92BE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14DC6" w:themeColor="accent1"/>
        <w:bottom w:val="single" w:sz="4" w:space="0" w:color="014DC6" w:themeColor="accent1"/>
        <w:right w:val="single" w:sz="4" w:space="0" w:color="014DC6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CFF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2E76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2E76" w:themeColor="accent1" w:themeShade="99"/>
          <w:insideV w:val="nil"/>
        </w:tcBorders>
        <w:shd w:val="clear" w:color="auto" w:fill="002E76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2E76" w:themeFill="accent1" w:themeFillShade="99"/>
      </w:tcPr>
    </w:tblStylePr>
    <w:tblStylePr w:type="band1Vert">
      <w:tblPr/>
      <w:tcPr>
        <w:shd w:val="clear" w:color="auto" w:fill="82B2FE" w:themeFill="accent1" w:themeFillTint="66"/>
      </w:tcPr>
    </w:tblStylePr>
    <w:tblStylePr w:type="band1Horz">
      <w:tblPr/>
      <w:tcPr>
        <w:shd w:val="clear" w:color="auto" w:fill="649FF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4586F0" w:themeColor="accent2"/>
        <w:bottom w:val="single" w:sz="4" w:space="0" w:color="4586F0" w:themeColor="accent2"/>
        <w:right w:val="single" w:sz="4" w:space="0" w:color="4586F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2F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E49AB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E49AB" w:themeColor="accent2" w:themeShade="99"/>
          <w:insideV w:val="nil"/>
        </w:tcBorders>
        <w:shd w:val="clear" w:color="auto" w:fill="0E49AB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E49AB" w:themeFill="accent2" w:themeFillShade="99"/>
      </w:tcPr>
    </w:tblStylePr>
    <w:tblStylePr w:type="band1Vert">
      <w:tblPr/>
      <w:tcPr>
        <w:shd w:val="clear" w:color="auto" w:fill="B4CEF9" w:themeFill="accent2" w:themeFillTint="66"/>
      </w:tcPr>
    </w:tblStylePr>
    <w:tblStylePr w:type="band1Horz">
      <w:tblPr/>
      <w:tcPr>
        <w:shd w:val="clear" w:color="auto" w:fill="A2C2F7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5E6FF" w:themeColor="accent4"/>
        <w:left w:val="single" w:sz="4" w:space="0" w:color="A1C6FE" w:themeColor="accent3"/>
        <w:bottom w:val="single" w:sz="4" w:space="0" w:color="A1C6FE" w:themeColor="accent3"/>
        <w:right w:val="single" w:sz="4" w:space="0" w:color="A1C6FE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9FF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263F6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263F6" w:themeColor="accent3" w:themeShade="99"/>
          <w:insideV w:val="nil"/>
        </w:tcBorders>
        <w:shd w:val="clear" w:color="auto" w:fill="0263F6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263F6" w:themeFill="accent3" w:themeFillShade="99"/>
      </w:tcPr>
    </w:tblStylePr>
    <w:tblStylePr w:type="band1Vert">
      <w:tblPr/>
      <w:tcPr>
        <w:shd w:val="clear" w:color="auto" w:fill="D9E8FE" w:themeFill="accent3" w:themeFillTint="66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C6FE" w:themeColor="accent3"/>
        <w:left w:val="single" w:sz="4" w:space="0" w:color="D5E6FF" w:themeColor="accent4"/>
        <w:bottom w:val="single" w:sz="4" w:space="0" w:color="D5E6FF" w:themeColor="accent4"/>
        <w:right w:val="single" w:sz="4" w:space="0" w:color="D5E6FF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CFF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76FF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76FF" w:themeColor="accent4" w:themeShade="99"/>
          <w:insideV w:val="nil"/>
        </w:tcBorders>
        <w:shd w:val="clear" w:color="auto" w:fill="1976FF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76FF" w:themeFill="accent4" w:themeFillShade="99"/>
      </w:tcPr>
    </w:tblStylePr>
    <w:tblStylePr w:type="band1Vert">
      <w:tblPr/>
      <w:tcPr>
        <w:shd w:val="clear" w:color="auto" w:fill="EEF4FF" w:themeFill="accent4" w:themeFillTint="66"/>
      </w:tcPr>
    </w:tblStylePr>
    <w:tblStylePr w:type="band1Horz">
      <w:tblPr/>
      <w:tcPr>
        <w:shd w:val="clear" w:color="auto" w:fill="EAF2FF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C5FE" w:themeColor="accent6"/>
        <w:left w:val="single" w:sz="4" w:space="0" w:color="0F255B" w:themeColor="accent5"/>
        <w:bottom w:val="single" w:sz="4" w:space="0" w:color="0F255B" w:themeColor="accent5"/>
        <w:right w:val="single" w:sz="4" w:space="0" w:color="0F255B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E5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1536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1536" w:themeColor="accent5" w:themeShade="99"/>
          <w:insideV w:val="nil"/>
        </w:tcBorders>
        <w:shd w:val="clear" w:color="auto" w:fill="091536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6" w:themeFill="accent5" w:themeFillShade="99"/>
      </w:tcPr>
    </w:tblStylePr>
    <w:tblStylePr w:type="band1Vert">
      <w:tblPr/>
      <w:tcPr>
        <w:shd w:val="clear" w:color="auto" w:fill="7495E8" w:themeFill="accent5" w:themeFillTint="66"/>
      </w:tcPr>
    </w:tblStylePr>
    <w:tblStylePr w:type="band1Horz">
      <w:tblPr/>
      <w:tcPr>
        <w:shd w:val="clear" w:color="auto" w:fill="527B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F255B" w:themeColor="accent5"/>
        <w:left w:val="single" w:sz="4" w:space="0" w:color="00C5FE" w:themeColor="accent6"/>
        <w:bottom w:val="single" w:sz="4" w:space="0" w:color="00C5FE" w:themeColor="accent6"/>
        <w:right w:val="single" w:sz="4" w:space="0" w:color="00C5FE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F9FF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759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7598" w:themeColor="accent6" w:themeShade="99"/>
          <w:insideV w:val="nil"/>
        </w:tcBorders>
        <w:shd w:val="clear" w:color="auto" w:fill="00759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598" w:themeFill="accent6" w:themeFillShade="99"/>
      </w:tcPr>
    </w:tblStylePr>
    <w:tblStylePr w:type="band1Vert">
      <w:tblPr/>
      <w:tcPr>
        <w:shd w:val="clear" w:color="auto" w:fill="98E7FF" w:themeFill="accent6" w:themeFillTint="66"/>
      </w:tcPr>
    </w:tblStylePr>
    <w:tblStylePr w:type="band1Horz">
      <w:tblPr/>
      <w:tcPr>
        <w:shd w:val="clear" w:color="auto" w:fill="7FE1F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0ECFF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shd w:val="clear" w:color="auto" w:fill="C0D8FE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CF2F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shd w:val="clear" w:color="auto" w:fill="D9E6FC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9FF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7AEFF" w:themeFill="accent4" w:themeFillShade="CC"/>
      </w:tcPr>
    </w:tblStylePr>
    <w:tblStylePr w:type="lastRow">
      <w:rPr>
        <w:b/>
        <w:bCs/>
        <w:color w:val="77AEF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shd w:val="clear" w:color="auto" w:fill="ECF3FE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CFF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E93FD" w:themeFill="accent3" w:themeFillShade="CC"/>
      </w:tcPr>
    </w:tblStylePr>
    <w:tblStylePr w:type="lastRow">
      <w:rPr>
        <w:b/>
        <w:bCs/>
        <w:color w:val="4E93FD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shd w:val="clear" w:color="auto" w:fill="F6F9FF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CE5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9CCB" w:themeFill="accent6" w:themeFillShade="CC"/>
      </w:tcPr>
    </w:tblStylePr>
    <w:tblStylePr w:type="lastRow">
      <w:rPr>
        <w:b/>
        <w:bCs/>
        <w:color w:val="009CCB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shd w:val="clear" w:color="auto" w:fill="B9CA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5F9FF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1D48" w:themeFill="accent5" w:themeFillShade="CC"/>
      </w:tcPr>
    </w:tblStylePr>
    <w:tblStylePr w:type="lastRow">
      <w:rPr>
        <w:b/>
        <w:bCs/>
        <w:color w:val="0C1D48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shd w:val="clear" w:color="auto" w:fill="CBF3FF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D8FE" w:themeFill="accent1" w:themeFillTint="33"/>
    </w:tcPr>
    <w:tblStylePr w:type="firstRow">
      <w:rPr>
        <w:b/>
        <w:bCs/>
      </w:rPr>
      <w:tblPr/>
      <w:tcPr>
        <w:shd w:val="clear" w:color="auto" w:fill="82B2F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B2F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6FC" w:themeFill="accent2" w:themeFillTint="33"/>
    </w:tcPr>
    <w:tblStylePr w:type="firstRow">
      <w:rPr>
        <w:b/>
        <w:bCs/>
      </w:rPr>
      <w:tblPr/>
      <w:tcPr>
        <w:shd w:val="clear" w:color="auto" w:fill="B4CEF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EF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FE" w:themeFill="accent3" w:themeFillTint="33"/>
    </w:tcPr>
    <w:tblStylePr w:type="firstRow">
      <w:rPr>
        <w:b/>
        <w:bCs/>
      </w:rPr>
      <w:tblPr/>
      <w:tcPr>
        <w:shd w:val="clear" w:color="auto" w:fill="D9E8FE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9E8FE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6F9FF" w:themeFill="accent4" w:themeFillTint="33"/>
    </w:tcPr>
    <w:tblStylePr w:type="firstRow">
      <w:rPr>
        <w:b/>
        <w:bCs/>
      </w:rPr>
      <w:tblPr/>
      <w:tcPr>
        <w:shd w:val="clear" w:color="auto" w:fill="EEF4FF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EF4FF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9CAF3" w:themeFill="accent5" w:themeFillTint="33"/>
    </w:tcPr>
    <w:tblStylePr w:type="firstRow">
      <w:rPr>
        <w:b/>
        <w:bCs/>
      </w:rPr>
      <w:tblPr/>
      <w:tcPr>
        <w:shd w:val="clear" w:color="auto" w:fill="7495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495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BF3FF" w:themeFill="accent6" w:themeFillTint="33"/>
    </w:tcPr>
    <w:tblStylePr w:type="firstRow">
      <w:rPr>
        <w:b/>
        <w:bCs/>
      </w:rPr>
      <w:tblPr/>
      <w:tcPr>
        <w:shd w:val="clear" w:color="auto" w:fill="98E7F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8E7F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paragraph" w:customStyle="1" w:styleId="Ttulo1personalizado">
    <w:name w:val="Título 1 personalizado"/>
    <w:basedOn w:val="Normal"/>
    <w:pPr>
      <w:spacing w:after="240"/>
    </w:pPr>
    <w:rPr>
      <w:b/>
      <w:color w:val="10275B"/>
      <w:sz w:val="36"/>
    </w:rPr>
  </w:style>
  <w:style w:type="paragraph" w:customStyle="1" w:styleId="Citapersonalizada">
    <w:name w:val="Cita personalizada"/>
    <w:basedOn w:val="Normal"/>
    <w:pPr>
      <w:spacing w:before="120" w:after="120"/>
      <w:ind w:left="720"/>
    </w:pPr>
    <w:rPr>
      <w:i/>
      <w:color w:val="10275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B3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3D29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Fracttal 25">
      <a:dk1>
        <a:srgbClr val="000000"/>
      </a:dk1>
      <a:lt1>
        <a:srgbClr val="FFFFFF"/>
      </a:lt1>
      <a:dk2>
        <a:srgbClr val="2728FF"/>
      </a:dk2>
      <a:lt2>
        <a:srgbClr val="FEFEFE"/>
      </a:lt2>
      <a:accent1>
        <a:srgbClr val="014DC6"/>
      </a:accent1>
      <a:accent2>
        <a:srgbClr val="4586F0"/>
      </a:accent2>
      <a:accent3>
        <a:srgbClr val="A1C6FE"/>
      </a:accent3>
      <a:accent4>
        <a:srgbClr val="D5E6FF"/>
      </a:accent4>
      <a:accent5>
        <a:srgbClr val="0F255B"/>
      </a:accent5>
      <a:accent6>
        <a:srgbClr val="00C5FE"/>
      </a:accent6>
      <a:hlink>
        <a:srgbClr val="00C5FE"/>
      </a:hlink>
      <a:folHlink>
        <a:srgbClr val="0F255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46f88a7-e9ac-4e58-8aeb-1f8f927e1b08" xsi:nil="true"/>
    <Hiperv_x00ed_culos xmlns="8ab38ac3-251b-4f94-8e0b-9300c549da24">
      <Url xsi:nil="true"/>
      <Description xsi:nil="true"/>
    </Hiperv_x00ed_culos>
    <lcf76f155ced4ddcb4097134ff3c332f xmlns="8ab38ac3-251b-4f94-8e0b-9300c549da24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AD71C0C0D3FAD48B0508A0D7F8778EB" ma:contentTypeVersion="17" ma:contentTypeDescription="Crear nuevo documento." ma:contentTypeScope="" ma:versionID="e263a55e40446ba08d256eee08c67241">
  <xsd:schema xmlns:xsd="http://www.w3.org/2001/XMLSchema" xmlns:xs="http://www.w3.org/2001/XMLSchema" xmlns:p="http://schemas.microsoft.com/office/2006/metadata/properties" xmlns:ns2="746f88a7-e9ac-4e58-8aeb-1f8f927e1b08" xmlns:ns3="8ab38ac3-251b-4f94-8e0b-9300c549da24" targetNamespace="http://schemas.microsoft.com/office/2006/metadata/properties" ma:root="true" ma:fieldsID="b1b33202894c875da8a6cc8497f5834f" ns2:_="" ns3:_="">
    <xsd:import namespace="746f88a7-e9ac-4e58-8aeb-1f8f927e1b08"/>
    <xsd:import namespace="8ab38ac3-251b-4f94-8e0b-9300c549da2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SearchProperties" minOccurs="0"/>
                <xsd:element ref="ns3:MediaServiceObjectDetectorVersions" minOccurs="0"/>
                <xsd:element ref="ns3:Hiperv_x00ed_culo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6f88a7-e9ac-4e58-8aeb-1f8f927e1b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a6fb7189-a7d1-4834-8f43-a578df0b6ba5}" ma:internalName="TaxCatchAll" ma:showField="CatchAllData" ma:web="746f88a7-e9ac-4e58-8aeb-1f8f927e1b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38ac3-251b-4f94-8e0b-9300c549da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9f6e4eb-9528-42b6-ad6e-03b5d8c9f3e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Hiperv_x00ed_culos" ma:index="23" nillable="true" ma:displayName="Hipervículos" ma:format="Hyperlink" ma:internalName="Hiperv_x00ed_culos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7784E88-4CD4-4FB6-8349-7EB7F750D3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573CCCD-03BB-4151-81F2-8200EEA09FC6}">
  <ds:schemaRefs>
    <ds:schemaRef ds:uri="http://schemas.microsoft.com/office/2006/metadata/properties"/>
    <ds:schemaRef ds:uri="http://schemas.microsoft.com/office/infopath/2007/PartnerControls"/>
    <ds:schemaRef ds:uri="746f88a7-e9ac-4e58-8aeb-1f8f927e1b08"/>
    <ds:schemaRef ds:uri="8ab38ac3-251b-4f94-8e0b-9300c549da24"/>
  </ds:schemaRefs>
</ds:datastoreItem>
</file>

<file path=customXml/itemProps3.xml><?xml version="1.0" encoding="utf-8"?>
<ds:datastoreItem xmlns:ds="http://schemas.openxmlformats.org/officeDocument/2006/customXml" ds:itemID="{67995C4A-AF8F-41D3-9E98-AB6949DD6FD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E9A24AE-EB67-42B5-83E7-469EC3B608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6f88a7-e9ac-4e58-8aeb-1f8f927e1b08"/>
    <ds:schemaRef ds:uri="8ab38ac3-251b-4f94-8e0b-9300c549da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65</Words>
  <Characters>350</Characters>
  <Application>Microsoft Office Word</Application>
  <DocSecurity>0</DocSecurity>
  <Lines>6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412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Jairo Ramirez García</cp:lastModifiedBy>
  <cp:revision>7</cp:revision>
  <dcterms:created xsi:type="dcterms:W3CDTF">2013-12-23T23:15:00Z</dcterms:created>
  <dcterms:modified xsi:type="dcterms:W3CDTF">2025-12-10T13:25:00Z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0x0101005AD71C0C0D3FAD48B0508A0D7F8778EB</vt:lpwstr>
  </property>
</Properties>
</file>